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3969971" name="f59fbad0-2693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660507" name="f59fbad0-2693-11f1-a286-bdf18dc8ee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4132436" name="64a99020-2696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425900" name="64a99020-2696-11f1-a286-bdf18dc8eea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2327763" name="a91300d0-269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970413" name="a91300d0-269a-11f1-a286-bdf18dc8eea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/ Küche /Gang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9763240" name="c808ead0-269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844420" name="c808ead0-269b-11f1-a286-bdf18dc8eea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1249472" name="8aa990a0-269f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551178" name="8aa990a0-269f-11f1-a286-bdf18dc8eea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7720620" name="6cd9cfc0-26a1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383888" name="6cd9cfc0-26a1-11f1-a286-bdf18dc8ee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8101869" name="0def06e0-2694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073323" name="0def06e0-2694-11f1-a286-bdf18dc8ee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5678612" name="dd7b5d10-269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372554" name="dd7b5d10-2698-11f1-a286-bdf18dc8eea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7982990" name="0d9aa450-269f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112768" name="0d9aa450-269f-11f1-a286-bdf18dc8eea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6723465" name="3120c4d0-26a0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665720" name="3120c4d0-26a0-11f1-a286-bdf18dc8eea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9703947" name="81eb2ee0-26a1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377284" name="81eb2ee0-26a1-11f1-a286-bdf18dc8eea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9752173" name="6daebee0-2694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303366" name="6daebee0-2694-11f1-a286-bdf18dc8eea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7457296" name="8268e400-269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519963" name="8268e400-2699-11f1-a286-bdf18dc8eea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5316924" name="990c2dc0-269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793663" name="990c2dc0-2699-11f1-a286-bdf18dc8eea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7523393" name="506169e0-2695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905444" name="506169e0-2695-11f1-a286-bdf18dc8eea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0964110" name="9116d010-2695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833384" name="9116d010-2695-11f1-a286-bdf18dc8eea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4983435" name="a330882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876769" name="a3308820-2697-11f1-a286-bdf18dc8eea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rechts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6795833" name="c1e6786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140089" name="c1e67860-2697-11f1-a286-bdf18dc8eea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5674134" name="ee5a529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693888" name="ee5a5290-2697-11f1-a286-bdf18dc8eea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2635923" name="7281bc00-269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065848" name="7281bc00-269a-11f1-a286-bdf18dc8eea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9367766" name="94648cc0-269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805894" name="94648cc0-269b-11f1-a286-bdf18dc8eea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5816532" name="48f73430-269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469236" name="48f73430-269c-11f1-a286-bdf18dc8eea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2882113" name="28c81c00-269d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875159" name="28c81c00-269d-11f1-a286-bdf18dc8eea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1444762" name="17425f3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759388" name="17425f30-269e-11f1-a286-bdf18dc8eea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0929819" name="ef4b8c3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358244" name="ef4b8c30-269e-11f1-a286-bdf18dc8eea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6555911" name="5e5ba310-26a1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994874" name="5e5ba310-26a1-11f1-a286-bdf18dc8eea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7764333" name="643c0ad0-26a2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816689" name="643c0ad0-26a2-11f1-a286-bdf18dc8eea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1369349" name="ceab3540-269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292751" name="ceab3540-2697-11f1-a286-bdf18dc8eea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5852564" name="ef407760-269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569602" name="ef407760-2698-11f1-a286-bdf18dc8eea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6684330" name="92fcb4d0-269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061707" name="92fcb4d0-269a-11f1-a286-bdf18dc8eea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2224373" name="276eb11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74529" name="276eb110-269e-11f1-a286-bdf18dc8eea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2963894" name="ff0ce740-269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755177" name="ff0ce740-269e-11f1-a286-bdf18dc8eea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7511374" name="bc468d50-269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521359" name="bc468d50-269c-11f1-a286-bdf18dc8eea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Schönbüelstrasse 1, 8304 Wallisellen</w:t>
          </w:r>
        </w:p>
        <w:p>
          <w:pPr>
            <w:spacing w:before="0" w:after="0"/>
          </w:pPr>
          <w:r>
            <w:t>809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footer.xml" Type="http://schemas.openxmlformats.org/officeDocument/2006/relationships/footer" Id="rId37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